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Galerie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9262320" name="019e015a-84d5-7906-a034-586e40ed30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544465" name="019e015a-84d5-7906-a034-586e40ed30f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802761" name="019e017b-d3af-7b1b-a4e1-35bc041c72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642466" name="019e017b-d3af-7b1b-a4e1-35bc041c729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0809437" name="019e01a7-f484-7a33-bf9a-316899e13f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695000" name="019e01a7-f484-7a33-bf9a-316899e13f4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296673" name="019e01d7-1bf3-785a-9d8d-b558d07d14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755282" name="019e01d7-1bf3-785a-9d8d-b558d07d14b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Galerie /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4148156" name="019e0163-979f-77e6-8b09-754b326004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367115" name="019e0163-979f-77e6-8b09-754b3260048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2887511" name="019e0184-1880-7ae9-8ed5-21773be0cd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884946" name="019e0184-1880-7ae9-8ed5-21773be0cd2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OG/EG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2250257" name="019e01ad-a267-7761-8468-5d13e1482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3693798" name="019e01ad-a267-7761-8468-5d13e148266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Galerie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9353796" name="019e015c-9f57-7d1a-901b-084ff0cebf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577737" name="019e015c-9f57-7d1a-901b-084ff0cebfb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Küche / Gang </w:t>
            </w:r>
          </w:p>
          <w:p>
            <w:pPr>
              <w:spacing w:before="0" w:after="0" w:line="240" w:lineRule="auto"/>
            </w:pPr>
            <w:r>
              <w:t>Galerie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8438863" name="019e0169-ad6d-7d8c-9fb2-ef547c88a9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249282" name="019e0169-ad6d-7d8c-9fb2-ef547c88a98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9164126" name="019e0185-7c82-7896-a8a8-60e8b9ef8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859545" name="019e0185-7c82-7896-a8a8-60e8b9ef84d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OG/UG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006816" name="019e0199-7b8c-79c5-9d81-6a9ea7a48d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154962" name="019e0199-7b8c-79c5-9d81-6a9ea7a48d6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OG/ 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6718744" name="019e01b1-cbef-77fb-8a53-ea8c5af007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669865" name="019e01b1-cbef-77fb-8a53-ea8c5af007c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OG/EG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6994001" name="019e01b7-8f6f-77d4-827f-fc7ee45627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211145" name="019e01b7-8f6f-77d4-827f-fc7ee45627f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4873300" name="019e01c8-a671-78df-aef6-6b4fbde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481565" name="019e01c8-a671-78df-aef6-6b4fbde4621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6877533" name="019e01c9-dd4f-7ba6-a58f-cd4d7e97a0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247642" name="019e01c9-dd4f-7ba6-a58f-cd4d7e97a07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EG/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0468870" name="019e01ca-751f-77fa-bac9-5f97c6dd04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647335" name="019e01ca-751f-77fa-bac9-5f97c6dd048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2796565" name="019e01e5-59ba-7b21-9959-c8a0480048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495319" name="019e01e5-59ba-7b21-9959-c8a04800483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7087334" name="019e018e-4a00-7445-80b4-27e6ccd773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7687" name="019e018e-4a00-7445-80b4-27e6ccd7739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OG/UG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8158952" name="019e019c-422c-774d-8406-91b43b8343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994555" name="019e019c-422c-774d-8406-91b43b83437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0923345" name="019e01b2-bf12-7e58-adab-df669a0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914702" name="019e01b2-bf12-7e58-adab-df669a04621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OG/EG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1915989" name="019e01c7-7613-73c2-b018-0af64b485f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615683" name="019e01c7-7613-73c2-b018-0af64b485f5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EG/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6621501" name="019e01ca-9e6d-79a8-a8fa-7d5149bb2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820592" name="019e01ca-9e6d-79a8-a8fa-7d5149bb243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8736618" name="019e01de-89e0-72db-813f-f318902ebf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366390" name="019e01de-89e0-72db-813f-f318902ebf8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Treppenhsus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8991959" name="019e01d5-298d-7497-867a-bea4d04150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566392" name="019e01d5-298d-7497-867a-bea4d04150b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2845815" name="019e01d6-1676-72d2-ac67-7df438dff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524422" name="019e01d6-1676-72d2-ac67-7df438dff65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OG/ 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065083" name="019e0196-fc78-7caa-b7d6-6fbc092a13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845829" name="019e0196-fc78-7caa-b7d6-6fbc092a130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5260372" name="019e01e0-71fb-7dfc-ad19-508b19a6e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593615" name="019e01e0-71fb-7dfc-ad19-508b19a6ebe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Galerie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Rustüren </w:t>
            </w:r>
          </w:p>
        </w:tc>
        <w:tc>
          <w:p>
            <w:pPr>
              <w:spacing w:before="0" w:after="0" w:line="240" w:lineRule="auto"/>
            </w:pPr>
            <w:r>
              <w:t>Rustüren </w:t>
            </w:r>
          </w:p>
        </w:tc>
        <w:tc>
          <w:p>
            <w:pPr>
              <w:spacing w:before="0" w:after="0" w:line="240" w:lineRule="auto"/>
            </w:pPr>
            <w:r>
              <w:t>Asbestschnur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2891087" name="019e015d-836c-7e30-addd-5710941fa3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070738" name="019e015d-836c-7e30-addd-5710941fa3d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DG/OG/EG </w:t>
            </w:r>
          </w:p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Asbestschnur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3749964" name="019e016d-a51e-76e5-8e35-0f58c397de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921596" name="019e016d-a51e-76e5-8e35-0f58c397de5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DG/OG/EG </w:t>
            </w:r>
          </w:p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2580029" name="019e0175-772a-7a7f-9ef1-e42a9c1117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732452" name="019e0175-772a-7a7f-9ef1-e42a9c11170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DG/OG/EG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Elekteotableau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7592741" name="019e0177-afa2-7fd2-b1ee-a031f3c737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186441" name="019e0177-afa2-7fd2-b1ee-a031f3c73700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Balkon</w:t>
            </w:r>
          </w:p>
          <w:p>
            <w:pPr>
              <w:spacing w:before="0" w:after="0" w:line="240" w:lineRule="auto"/>
            </w:pPr>
            <w:r>
              <w:t>DG/ OG </w:t>
            </w:r>
          </w:p>
          <w:p>
            <w:pPr>
              <w:spacing w:before="0" w:after="0" w:line="240" w:lineRule="auto"/>
            </w:pPr>
            <w:r>
              <w:t>Trennwand</w:t>
            </w:r>
          </w:p>
        </w:tc>
        <w:tc>
          <w:p>
            <w:pPr>
              <w:spacing w:before="0" w:after="0" w:line="240" w:lineRule="auto"/>
            </w:pPr>
            <w:r>
              <w:t>Trennwand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1555339" name="019e0179-58d2-7805-8ba8-7c839eb29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175260" name="019e0179-58d2-7805-8ba8-7c839eb296e8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UG/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1616461" name="019e01d1-5eaa-7a1a-9859-96f9604d7f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132706" name="019e01d1-5eaa-7a1a-9859-96f9604d7f0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/ Boden</w:t>
            </w:r>
          </w:p>
        </w:tc>
        <w:tc>
          <w:p>
            <w:pPr>
              <w:spacing w:before="0" w:after="0" w:line="240" w:lineRule="auto"/>
            </w:pPr>
            <w:r>
              <w:t>Wand/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278104" name="019e01df-2602-7339-b04e-899c416301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379756" name="019e01df-2602-7339-b04e-899c4163015c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Velounterstand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0345123" name="019e01e8-490f-760d-b379-e68eeea6b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763371" name="019e01e8-490f-760d-b379-e68eeea6ba26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Velounterstand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8192693" name="019e01ea-3575-7042-8946-b39b872d7e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754535" name="019e01ea-3575-7042-8946-b39b872d7e5c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Heimatstrasse 5, 8008 Zürich</w:t>
          </w:r>
        </w:p>
        <w:p>
          <w:pPr>
            <w:spacing w:before="0" w:after="0"/>
          </w:pPr>
          <w:r>
            <w:t>890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